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51F93F" w14:textId="77777777" w:rsidR="00704025" w:rsidRDefault="00000000" w:rsidP="00704025">
      <w:pPr>
        <w:pStyle w:val="KonuB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616">
        <w:rPr>
          <w:rFonts w:ascii="Times New Roman" w:hAnsi="Times New Roman" w:cs="Times New Roman"/>
          <w:b/>
          <w:bCs/>
          <w:sz w:val="28"/>
          <w:szCs w:val="28"/>
        </w:rPr>
        <w:t>2024-2025 Eğitim Öğretim Yılı</w:t>
      </w:r>
      <w:r w:rsidR="00704025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</w:p>
    <w:p w14:paraId="3189CCA1" w14:textId="77777777" w:rsidR="00704025" w:rsidRDefault="00704025" w:rsidP="00704025">
      <w:pPr>
        <w:pStyle w:val="KonuB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Orhaneli Fevzipaşa İlkokulu </w:t>
      </w:r>
    </w:p>
    <w:p w14:paraId="308C5C61" w14:textId="60D39F0E" w:rsidR="00704025" w:rsidRPr="00704025" w:rsidRDefault="00704025" w:rsidP="00704025">
      <w:pPr>
        <w:pStyle w:val="KonuB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3-A Sınıfı</w:t>
      </w:r>
    </w:p>
    <w:p w14:paraId="465C0D26" w14:textId="77777777" w:rsidR="0004461F" w:rsidRPr="00096616" w:rsidRDefault="0004461F" w:rsidP="0004461F">
      <w:pPr>
        <w:pStyle w:val="KonuB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616">
        <w:rPr>
          <w:rFonts w:ascii="Times New Roman" w:hAnsi="Times New Roman" w:cs="Times New Roman"/>
          <w:b/>
          <w:bCs/>
          <w:sz w:val="28"/>
          <w:szCs w:val="28"/>
        </w:rPr>
        <w:t>Serbest Etkinlikler Dersi</w:t>
      </w:r>
    </w:p>
    <w:p w14:paraId="4DEBD982" w14:textId="1A998623" w:rsidR="0004461F" w:rsidRPr="00096616" w:rsidRDefault="0004461F" w:rsidP="0004461F">
      <w:pPr>
        <w:pStyle w:val="KonuB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616">
        <w:rPr>
          <w:rFonts w:ascii="Times New Roman" w:hAnsi="Times New Roman" w:cs="Times New Roman"/>
          <w:b/>
          <w:bCs/>
          <w:sz w:val="28"/>
          <w:szCs w:val="28"/>
        </w:rPr>
        <w:t>Yıl Sonu</w:t>
      </w:r>
    </w:p>
    <w:p w14:paraId="2FCDED0C" w14:textId="02FE7026" w:rsidR="001E104B" w:rsidRPr="00096616" w:rsidRDefault="00000000" w:rsidP="0004461F">
      <w:pPr>
        <w:pStyle w:val="KonuBal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96616">
        <w:rPr>
          <w:rFonts w:ascii="Times New Roman" w:hAnsi="Times New Roman" w:cs="Times New Roman"/>
          <w:b/>
          <w:bCs/>
          <w:sz w:val="28"/>
          <w:szCs w:val="28"/>
        </w:rPr>
        <w:t>Aylık Faaliyet Raporlar</w:t>
      </w:r>
      <w:r w:rsidR="00704025">
        <w:rPr>
          <w:rFonts w:ascii="Times New Roman" w:hAnsi="Times New Roman" w:cs="Times New Roman"/>
          <w:b/>
          <w:bCs/>
          <w:sz w:val="28"/>
          <w:szCs w:val="28"/>
        </w:rPr>
        <w:t>ı</w:t>
      </w:r>
    </w:p>
    <w:p w14:paraId="7B6BAA78" w14:textId="1B39597B" w:rsidR="001E104B" w:rsidRPr="0004461F" w:rsidRDefault="00000000" w:rsidP="0004461F">
      <w:pPr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u w:val="single"/>
        </w:rPr>
      </w:pPr>
      <w:r w:rsidRPr="0004461F">
        <w:rPr>
          <w:rFonts w:ascii="Times New Roman" w:hAnsi="Times New Roman" w:cs="Times New Roman"/>
          <w:b/>
          <w:bCs/>
          <w:color w:val="1F497D" w:themeColor="text2"/>
          <w:sz w:val="24"/>
          <w:szCs w:val="24"/>
          <w:u w:val="single"/>
        </w:rPr>
        <w:t>ŞUBAT AYI FAALİYET RAPORU</w:t>
      </w:r>
    </w:p>
    <w:p w14:paraId="6C35936B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1. Aylık Genel Tema</w:t>
      </w:r>
    </w:p>
    <w:p w14:paraId="5E654DE8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Drama, masal ve geleneksel oyunlarla öğrencilerin sosyal, duygusal, zihinsel gelişimini desteklemek, iletişim ve ifade becerilerini artırmak.</w:t>
      </w:r>
    </w:p>
    <w:p w14:paraId="6F6A959E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2. Haftalık Faaliyetler</w:t>
      </w:r>
    </w:p>
    <w:p w14:paraId="66FAD485" w14:textId="77777777" w:rsidR="001E104B" w:rsidRPr="0004461F" w:rsidRDefault="00000000">
      <w:pPr>
        <w:pStyle w:val="ListeNumaras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1. Hafta: Cümleden Öyküye</w:t>
      </w:r>
    </w:p>
    <w:p w14:paraId="3FB7D18D" w14:textId="77777777" w:rsidR="001E104B" w:rsidRPr="0004461F" w:rsidRDefault="00000000">
      <w:pPr>
        <w:pStyle w:val="ListeNumaras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2. Hafta: Kelimelerle Öykü</w:t>
      </w:r>
    </w:p>
    <w:p w14:paraId="09EEE2E5" w14:textId="77777777" w:rsidR="001E104B" w:rsidRPr="0004461F" w:rsidRDefault="00000000">
      <w:pPr>
        <w:pStyle w:val="ListeNumaras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3. Hafta: Röportaj (İletişim)</w:t>
      </w:r>
    </w:p>
    <w:p w14:paraId="2C832869" w14:textId="77777777" w:rsidR="001E104B" w:rsidRPr="0004461F" w:rsidRDefault="00000000">
      <w:pPr>
        <w:pStyle w:val="ListeNumaras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4. Hafta: Suçlu Kim (İletişim)</w:t>
      </w:r>
    </w:p>
    <w:p w14:paraId="3EB206FB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3. Kazanımlar</w:t>
      </w:r>
    </w:p>
    <w:p w14:paraId="4EC2A5EC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- Sosyal-duygusal gelişimi destekleme</w:t>
      </w:r>
    </w:p>
    <w:p w14:paraId="1C64274D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- İletişim ve iş birliği becerisi kazanma</w:t>
      </w:r>
    </w:p>
    <w:p w14:paraId="49448346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- Yaratıcı düşünme ve hayal gücünü kullanma</w:t>
      </w:r>
    </w:p>
    <w:p w14:paraId="646CE726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- Geleneksel oyunlar aracılığıyla kültürel değerleri tanıma</w:t>
      </w:r>
    </w:p>
    <w:p w14:paraId="40EC8B06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4. Yöntem ve Teknikler</w:t>
      </w:r>
    </w:p>
    <w:p w14:paraId="4D9E4670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Drama, soru-cevap, anlatım, gösteri, gözlem, canlandırma</w:t>
      </w:r>
    </w:p>
    <w:p w14:paraId="4C0107AF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5. Kullanılan Eğitim Araçları</w:t>
      </w:r>
    </w:p>
    <w:p w14:paraId="5E90ABF9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Etkinlik örnekleri, bilgisayar, levhalar, görseller</w:t>
      </w:r>
    </w:p>
    <w:p w14:paraId="6F2262C5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6. Ölçme ve Değerlendirme</w:t>
      </w:r>
    </w:p>
    <w:p w14:paraId="15340E50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Süreç değerlendirme formu, gözlem, öğrenci öz değerlendirme</w:t>
      </w:r>
    </w:p>
    <w:p w14:paraId="7800FD3D" w14:textId="1C36970D" w:rsidR="0004461F" w:rsidRPr="0004461F" w:rsidRDefault="0004461F" w:rsidP="0004461F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Yapılan Etkinlikler</w:t>
      </w:r>
    </w:p>
    <w:p w14:paraId="590011EF" w14:textId="77777777" w:rsidR="0004461F" w:rsidRPr="0004461F" w:rsidRDefault="0004461F" w:rsidP="0004461F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Öğrencilerle birlikte 'Cümleden Öyküye' çalışması yapıldı.</w:t>
      </w:r>
    </w:p>
    <w:p w14:paraId="72BCD291" w14:textId="77777777" w:rsidR="0004461F" w:rsidRPr="0004461F" w:rsidRDefault="0004461F" w:rsidP="0004461F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'Kelimelerle Öykü Oluşturma' oyunu oynandı.</w:t>
      </w:r>
    </w:p>
    <w:p w14:paraId="50E6EF39" w14:textId="77777777" w:rsidR="0004461F" w:rsidRPr="0004461F" w:rsidRDefault="0004461F" w:rsidP="0004461F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Drama dersinde 'Röportaj' temalı iletişim çalışmaları gerçekleştirildi.</w:t>
      </w:r>
    </w:p>
    <w:p w14:paraId="467442EF" w14:textId="510FAA15" w:rsidR="0004461F" w:rsidRPr="0004461F" w:rsidRDefault="0004461F" w:rsidP="0004461F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'Suçlu Kim' adlı eğitsel drama oyunu oynandı.</w:t>
      </w:r>
    </w:p>
    <w:p w14:paraId="26204EC5" w14:textId="77777777" w:rsidR="001E104B" w:rsidRPr="00096616" w:rsidRDefault="00000000">
      <w:pPr>
        <w:pStyle w:val="Balk2"/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</w:pPr>
      <w:r w:rsidRPr="00096616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lastRenderedPageBreak/>
        <w:t>MART AYI FAALİYET RAPORU</w:t>
      </w:r>
    </w:p>
    <w:p w14:paraId="4169B0CB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1. Aylık Genel Tema</w:t>
      </w:r>
    </w:p>
    <w:p w14:paraId="0EB02A46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Drama, masal ve geleneksel oyunlarla öğrencilerin sosyal, duygusal, zihinsel gelişimini desteklemek, iletişim ve ifade becerilerini artırmak.</w:t>
      </w:r>
    </w:p>
    <w:p w14:paraId="175280B2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2. Haftalık Faaliyetler</w:t>
      </w:r>
    </w:p>
    <w:p w14:paraId="531FE828" w14:textId="77777777" w:rsidR="001E104B" w:rsidRPr="0004461F" w:rsidRDefault="00000000">
      <w:pPr>
        <w:pStyle w:val="ListeNumaras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1. Hafta: Tilki Tilki Saatin Kaç</w:t>
      </w:r>
    </w:p>
    <w:p w14:paraId="0A1A28EA" w14:textId="77777777" w:rsidR="001E104B" w:rsidRPr="0004461F" w:rsidRDefault="00000000">
      <w:pPr>
        <w:pStyle w:val="ListeNumaras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2. Hafta: Sayı Oyunu</w:t>
      </w:r>
    </w:p>
    <w:p w14:paraId="28A05F71" w14:textId="77777777" w:rsidR="001E104B" w:rsidRPr="0004461F" w:rsidRDefault="00000000">
      <w:pPr>
        <w:pStyle w:val="ListeNumaras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3. Hafta: Burası Neresi</w:t>
      </w:r>
    </w:p>
    <w:p w14:paraId="2B7A4200" w14:textId="77777777" w:rsidR="001E104B" w:rsidRPr="0004461F" w:rsidRDefault="00000000">
      <w:pPr>
        <w:pStyle w:val="ListeNumaras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4. Hafta: Fotoğraf Çalışması</w:t>
      </w:r>
    </w:p>
    <w:p w14:paraId="0C42CC93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3. Kazanımlar</w:t>
      </w:r>
    </w:p>
    <w:p w14:paraId="79AEDD52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- Sosyal-duygusal gelişimi destekleme</w:t>
      </w:r>
    </w:p>
    <w:p w14:paraId="446D7C4A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- İletişim ve iş birliği becerisi kazanma</w:t>
      </w:r>
    </w:p>
    <w:p w14:paraId="3745F322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- Yaratıcı düşünme ve hayal gücünü kullanma</w:t>
      </w:r>
    </w:p>
    <w:p w14:paraId="118D2770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- Geleneksel oyunlar aracılığıyla kültürel değerleri tanıma</w:t>
      </w:r>
    </w:p>
    <w:p w14:paraId="6F2E9D1F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4. Yöntem ve Teknikler</w:t>
      </w:r>
    </w:p>
    <w:p w14:paraId="6A4E9942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Drama, soru-cevap, anlatım, gösteri, gözlem, canlandırma</w:t>
      </w:r>
    </w:p>
    <w:p w14:paraId="645A6180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5. Kullanılan Eğitim Araçları</w:t>
      </w:r>
    </w:p>
    <w:p w14:paraId="7A5B543F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Etkinlik örnekleri, bilgisayar, levhalar, görseller</w:t>
      </w:r>
    </w:p>
    <w:p w14:paraId="1CBBF28B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6. Ölçme ve Değerlendirme</w:t>
      </w:r>
    </w:p>
    <w:p w14:paraId="7154897F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Süreç değerlendirme formu, gözlem, öğrenci öz değerlendirme</w:t>
      </w:r>
    </w:p>
    <w:p w14:paraId="59211B2A" w14:textId="60FCC30A" w:rsidR="0004461F" w:rsidRPr="0004461F" w:rsidRDefault="0004461F" w:rsidP="0004461F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Yapılan Etkinlikler</w:t>
      </w:r>
    </w:p>
    <w:p w14:paraId="661C04F4" w14:textId="77777777" w:rsidR="0004461F" w:rsidRPr="0004461F" w:rsidRDefault="0004461F" w:rsidP="0004461F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'Tilki Tilki Saatin Kaç' oyunu ile zaman kavramı üzerine çalışmalar yapıldı.</w:t>
      </w:r>
    </w:p>
    <w:p w14:paraId="5BF6F7A7" w14:textId="77777777" w:rsidR="0004461F" w:rsidRPr="0004461F" w:rsidRDefault="0004461F" w:rsidP="0004461F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'Sayı Oyunu' oynanarak grup dinamiği oluşturuldu.</w:t>
      </w:r>
    </w:p>
    <w:p w14:paraId="2C87BAE7" w14:textId="77777777" w:rsidR="0004461F" w:rsidRPr="0004461F" w:rsidRDefault="0004461F" w:rsidP="0004461F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'Burası Neresi?' etkinliğiyle hayal gücünü geliştirme çalışmaları yapıldı.</w:t>
      </w:r>
    </w:p>
    <w:p w14:paraId="6E1A05B5" w14:textId="77777777" w:rsidR="0004461F" w:rsidRPr="0004461F" w:rsidRDefault="0004461F" w:rsidP="0004461F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'Fotoğraf Çalışması' ile grup içinde yaratıcı drama canlandırmaları yapıldı.</w:t>
      </w:r>
    </w:p>
    <w:p w14:paraId="532BC685" w14:textId="7759F021" w:rsidR="001E104B" w:rsidRDefault="001E104B">
      <w:pPr>
        <w:rPr>
          <w:rFonts w:ascii="Times New Roman" w:hAnsi="Times New Roman" w:cs="Times New Roman"/>
          <w:sz w:val="24"/>
          <w:szCs w:val="24"/>
        </w:rPr>
      </w:pPr>
    </w:p>
    <w:p w14:paraId="536CBBCC" w14:textId="77777777" w:rsidR="00096616" w:rsidRDefault="00096616">
      <w:pPr>
        <w:rPr>
          <w:rFonts w:ascii="Times New Roman" w:hAnsi="Times New Roman" w:cs="Times New Roman"/>
          <w:sz w:val="24"/>
          <w:szCs w:val="24"/>
        </w:rPr>
      </w:pPr>
    </w:p>
    <w:p w14:paraId="36B7346B" w14:textId="77777777" w:rsidR="00096616" w:rsidRPr="0004461F" w:rsidRDefault="00096616">
      <w:pPr>
        <w:rPr>
          <w:rFonts w:ascii="Times New Roman" w:hAnsi="Times New Roman" w:cs="Times New Roman"/>
          <w:sz w:val="24"/>
          <w:szCs w:val="24"/>
        </w:rPr>
      </w:pPr>
    </w:p>
    <w:p w14:paraId="516BC00C" w14:textId="77777777" w:rsidR="001E104B" w:rsidRPr="00096616" w:rsidRDefault="00000000">
      <w:pPr>
        <w:pStyle w:val="Balk2"/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</w:pPr>
      <w:r w:rsidRPr="00096616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lastRenderedPageBreak/>
        <w:t>NISAN AYI FAALİYET RAPORU</w:t>
      </w:r>
    </w:p>
    <w:p w14:paraId="23C377B0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1. Aylık Genel Tema</w:t>
      </w:r>
    </w:p>
    <w:p w14:paraId="1CD366B1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Drama, masal ve geleneksel oyunlarla öğrencilerin sosyal, duygusal, zihinsel gelişimini desteklemek, iletişim ve ifade becerilerini artırmak.</w:t>
      </w:r>
    </w:p>
    <w:p w14:paraId="75176046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2. Haftalık Faaliyetler</w:t>
      </w:r>
    </w:p>
    <w:p w14:paraId="1CD564AD" w14:textId="77777777" w:rsidR="001E104B" w:rsidRPr="0004461F" w:rsidRDefault="00000000">
      <w:pPr>
        <w:pStyle w:val="ListeNumaras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1. Hafta: Bom Ateş</w:t>
      </w:r>
    </w:p>
    <w:p w14:paraId="41841571" w14:textId="77777777" w:rsidR="001E104B" w:rsidRPr="0004461F" w:rsidRDefault="00000000">
      <w:pPr>
        <w:pStyle w:val="ListeNumaras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2. Hafta: İsim-Şehir-Eşya</w:t>
      </w:r>
    </w:p>
    <w:p w14:paraId="03376CAB" w14:textId="77777777" w:rsidR="001E104B" w:rsidRPr="0004461F" w:rsidRDefault="00000000">
      <w:pPr>
        <w:pStyle w:val="ListeNumaras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3. Hafta: Eşli Hayvanlar</w:t>
      </w:r>
    </w:p>
    <w:p w14:paraId="00507CB8" w14:textId="77777777" w:rsidR="001E104B" w:rsidRPr="0004461F" w:rsidRDefault="00000000">
      <w:pPr>
        <w:pStyle w:val="ListeNumaras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4. Hafta: Tıkır Tıkır</w:t>
      </w:r>
    </w:p>
    <w:p w14:paraId="2ACD52D9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3. Kazanımlar</w:t>
      </w:r>
    </w:p>
    <w:p w14:paraId="21F01B8E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- Sosyal-duygusal gelişimi destekleme</w:t>
      </w:r>
    </w:p>
    <w:p w14:paraId="135DE02B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- İletişim ve iş birliği becerisi kazanma</w:t>
      </w:r>
    </w:p>
    <w:p w14:paraId="136D9356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- Yaratıcı düşünme ve hayal gücünü kullanma</w:t>
      </w:r>
    </w:p>
    <w:p w14:paraId="6DBA092E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- Geleneksel oyunlar aracılığıyla kültürel değerleri tanıma</w:t>
      </w:r>
    </w:p>
    <w:p w14:paraId="14FF19BB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4. Yöntem ve Teknikler</w:t>
      </w:r>
    </w:p>
    <w:p w14:paraId="198AE3B1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Drama, soru-cevap, anlatım, gösteri, gözlem, canlandırma</w:t>
      </w:r>
    </w:p>
    <w:p w14:paraId="004DBF18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5. Kullanılan Eğitim Araçları</w:t>
      </w:r>
    </w:p>
    <w:p w14:paraId="41A89B44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Etkinlik örnekleri, bilgisayar, levhalar, görseller</w:t>
      </w:r>
    </w:p>
    <w:p w14:paraId="7C59453C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6. Ölçme ve Değerlendirme</w:t>
      </w:r>
    </w:p>
    <w:p w14:paraId="07C20C9B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Süreç değerlendirme formu, gözlem, öğrenci öz değerlendirme</w:t>
      </w:r>
    </w:p>
    <w:p w14:paraId="0795FD9D" w14:textId="2D62AE23" w:rsidR="0004461F" w:rsidRPr="0004461F" w:rsidRDefault="0004461F" w:rsidP="0004461F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Yapılan Etkinlikler</w:t>
      </w:r>
    </w:p>
    <w:p w14:paraId="202F15A7" w14:textId="77777777" w:rsidR="0004461F" w:rsidRPr="0004461F" w:rsidRDefault="0004461F" w:rsidP="0004461F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'Bom Ateş' oyunu ile dikkat ve hareket becerileri geliştirildi.</w:t>
      </w:r>
    </w:p>
    <w:p w14:paraId="495E6230" w14:textId="77777777" w:rsidR="0004461F" w:rsidRPr="0004461F" w:rsidRDefault="0004461F" w:rsidP="0004461F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'İsim – Şehir – Eşya' oyunuyla hızlı düşünme ve ifade becerileri desteklendi.</w:t>
      </w:r>
    </w:p>
    <w:p w14:paraId="44E99FF5" w14:textId="77777777" w:rsidR="0004461F" w:rsidRPr="0004461F" w:rsidRDefault="0004461F" w:rsidP="0004461F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'Eşli Hayvanlar' etkinliği ile takım çalışması yapıldı.</w:t>
      </w:r>
    </w:p>
    <w:p w14:paraId="51AA4FA5" w14:textId="77777777" w:rsidR="0004461F" w:rsidRPr="0004461F" w:rsidRDefault="0004461F" w:rsidP="0004461F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'Tıkır Tıkır' etkinliği ile ritim çalışmaları yapıldı.</w:t>
      </w:r>
    </w:p>
    <w:p w14:paraId="3A6A48E3" w14:textId="0DBE5E63" w:rsidR="001E104B" w:rsidRDefault="001E104B">
      <w:pPr>
        <w:rPr>
          <w:rFonts w:ascii="Times New Roman" w:hAnsi="Times New Roman" w:cs="Times New Roman"/>
          <w:sz w:val="24"/>
          <w:szCs w:val="24"/>
        </w:rPr>
      </w:pPr>
    </w:p>
    <w:p w14:paraId="6AA943A2" w14:textId="77777777" w:rsidR="00096616" w:rsidRDefault="00096616">
      <w:pPr>
        <w:rPr>
          <w:rFonts w:ascii="Times New Roman" w:hAnsi="Times New Roman" w:cs="Times New Roman"/>
          <w:sz w:val="24"/>
          <w:szCs w:val="24"/>
        </w:rPr>
      </w:pPr>
    </w:p>
    <w:p w14:paraId="2F97D241" w14:textId="77777777" w:rsidR="00096616" w:rsidRPr="0004461F" w:rsidRDefault="00096616">
      <w:pPr>
        <w:rPr>
          <w:rFonts w:ascii="Times New Roman" w:hAnsi="Times New Roman" w:cs="Times New Roman"/>
          <w:sz w:val="24"/>
          <w:szCs w:val="24"/>
        </w:rPr>
      </w:pPr>
    </w:p>
    <w:p w14:paraId="1A7AF73F" w14:textId="77777777" w:rsidR="001E104B" w:rsidRPr="00096616" w:rsidRDefault="00000000">
      <w:pPr>
        <w:pStyle w:val="Balk2"/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</w:pPr>
      <w:r w:rsidRPr="00096616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lastRenderedPageBreak/>
        <w:t>MAYIS AYI FAALİYET RAPORU</w:t>
      </w:r>
    </w:p>
    <w:p w14:paraId="789B8B05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1. Aylık Genel Tema</w:t>
      </w:r>
    </w:p>
    <w:p w14:paraId="023126D2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Drama, masal ve geleneksel oyunlarla öğrencilerin sosyal, duygusal, zihinsel gelişimini desteklemek, iletişim ve ifade becerilerini artırmak.</w:t>
      </w:r>
    </w:p>
    <w:p w14:paraId="32AAFE43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2. Haftalık Faaliyetler</w:t>
      </w:r>
    </w:p>
    <w:p w14:paraId="64E91E1E" w14:textId="77777777" w:rsidR="001E104B" w:rsidRPr="0004461F" w:rsidRDefault="00000000">
      <w:pPr>
        <w:pStyle w:val="ListeNumaras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1. Hafta: Ritim Ses</w:t>
      </w:r>
    </w:p>
    <w:p w14:paraId="5E354435" w14:textId="77777777" w:rsidR="001E104B" w:rsidRPr="0004461F" w:rsidRDefault="00000000">
      <w:pPr>
        <w:pStyle w:val="ListeNumaras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2. Hafta: Şapka Oyunu</w:t>
      </w:r>
    </w:p>
    <w:p w14:paraId="3C8680E4" w14:textId="77777777" w:rsidR="001E104B" w:rsidRPr="0004461F" w:rsidRDefault="00000000">
      <w:pPr>
        <w:pStyle w:val="ListeNumaras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3. Hafta: Konuşan Nesne</w:t>
      </w:r>
    </w:p>
    <w:p w14:paraId="0F0B8A4A" w14:textId="77777777" w:rsidR="001E104B" w:rsidRPr="0004461F" w:rsidRDefault="00000000">
      <w:pPr>
        <w:pStyle w:val="ListeNumaras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4. Hafta: Konuşan Figür</w:t>
      </w:r>
    </w:p>
    <w:p w14:paraId="48C4FC18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3. Kazanımlar</w:t>
      </w:r>
    </w:p>
    <w:p w14:paraId="4807FBEF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- Sosyal-duygusal gelişimi destekleme</w:t>
      </w:r>
    </w:p>
    <w:p w14:paraId="7558EA25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- İletişim ve iş birliği becerisi kazanma</w:t>
      </w:r>
    </w:p>
    <w:p w14:paraId="6F1B83FA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- Yaratıcı düşünme ve hayal gücünü kullanma</w:t>
      </w:r>
    </w:p>
    <w:p w14:paraId="0DA2F573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- Geleneksel oyunlar aracılığıyla kültürel değerleri tanıma</w:t>
      </w:r>
    </w:p>
    <w:p w14:paraId="3FAEF858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4. Yöntem ve Teknikler</w:t>
      </w:r>
    </w:p>
    <w:p w14:paraId="367A3152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Drama, soru-cevap, anlatım, gösteri, gözlem, canlandırma</w:t>
      </w:r>
    </w:p>
    <w:p w14:paraId="08C2D91B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5. Kullanılan Eğitim Araçları</w:t>
      </w:r>
    </w:p>
    <w:p w14:paraId="360F8AC5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Etkinlik örnekleri, bilgisayar, levhalar, görseller</w:t>
      </w:r>
    </w:p>
    <w:p w14:paraId="0D4B769F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6. Ölçme ve Değerlendirme</w:t>
      </w:r>
    </w:p>
    <w:p w14:paraId="23125714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Süreç değerlendirme formu, gözlem, öğrenci öz değerlendirme</w:t>
      </w:r>
    </w:p>
    <w:p w14:paraId="19088AB7" w14:textId="3C64EF38" w:rsidR="0004461F" w:rsidRPr="0004461F" w:rsidRDefault="0004461F" w:rsidP="0004461F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Yapılan Etkinlikler</w:t>
      </w:r>
    </w:p>
    <w:p w14:paraId="77BE6039" w14:textId="77777777" w:rsidR="0004461F" w:rsidRPr="0004461F" w:rsidRDefault="0004461F" w:rsidP="0004461F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'Ritim Ses' etkinliği ile öğrencilerin koordinasyon ve dikkat becerileri geliştirildi.</w:t>
      </w:r>
    </w:p>
    <w:p w14:paraId="5D7E716D" w14:textId="77777777" w:rsidR="0004461F" w:rsidRPr="0004461F" w:rsidRDefault="0004461F" w:rsidP="0004461F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'Şapka Oyunu' oynanarak refleks ve dikkat çalışmaları yapıldı.</w:t>
      </w:r>
    </w:p>
    <w:p w14:paraId="56D25337" w14:textId="77777777" w:rsidR="0004461F" w:rsidRPr="0004461F" w:rsidRDefault="0004461F" w:rsidP="0004461F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'Konuşan Nesne' drama etkinliği uygulandı.</w:t>
      </w:r>
    </w:p>
    <w:p w14:paraId="5DCF3F0B" w14:textId="77777777" w:rsidR="0004461F" w:rsidRPr="0004461F" w:rsidRDefault="0004461F" w:rsidP="0004461F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'Konuşan Figür' etkinliği ile materyal temelli drama çalışmaları yapıldı.</w:t>
      </w:r>
    </w:p>
    <w:p w14:paraId="11A35F47" w14:textId="72B26F92" w:rsidR="001E104B" w:rsidRDefault="001E104B">
      <w:pPr>
        <w:rPr>
          <w:rFonts w:ascii="Times New Roman" w:hAnsi="Times New Roman" w:cs="Times New Roman"/>
          <w:sz w:val="24"/>
          <w:szCs w:val="24"/>
        </w:rPr>
      </w:pPr>
    </w:p>
    <w:p w14:paraId="5650D0AC" w14:textId="77777777" w:rsidR="00096616" w:rsidRDefault="00096616">
      <w:pPr>
        <w:rPr>
          <w:rFonts w:ascii="Times New Roman" w:hAnsi="Times New Roman" w:cs="Times New Roman"/>
          <w:sz w:val="24"/>
          <w:szCs w:val="24"/>
        </w:rPr>
      </w:pPr>
    </w:p>
    <w:p w14:paraId="54BEFC7C" w14:textId="77777777" w:rsidR="00096616" w:rsidRPr="0004461F" w:rsidRDefault="00096616">
      <w:pPr>
        <w:rPr>
          <w:rFonts w:ascii="Times New Roman" w:hAnsi="Times New Roman" w:cs="Times New Roman"/>
          <w:sz w:val="24"/>
          <w:szCs w:val="24"/>
        </w:rPr>
      </w:pPr>
    </w:p>
    <w:p w14:paraId="438AE56F" w14:textId="77777777" w:rsidR="001E104B" w:rsidRPr="00096616" w:rsidRDefault="00000000">
      <w:pPr>
        <w:pStyle w:val="Balk2"/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</w:pPr>
      <w:r w:rsidRPr="00096616">
        <w:rPr>
          <w:rFonts w:ascii="Times New Roman" w:hAnsi="Times New Roman" w:cs="Times New Roman"/>
          <w:color w:val="1F497D" w:themeColor="text2"/>
          <w:sz w:val="24"/>
          <w:szCs w:val="24"/>
          <w:u w:val="single"/>
        </w:rPr>
        <w:lastRenderedPageBreak/>
        <w:t>HAZIRAN AYI FAALİYET RAPORU</w:t>
      </w:r>
    </w:p>
    <w:p w14:paraId="609DA3F1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1. Aylık Genel Tema</w:t>
      </w:r>
    </w:p>
    <w:p w14:paraId="1AA74000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Drama, masal ve geleneksel oyunlarla öğrencilerin sosyal, duygusal, zihinsel gelişimini desteklemek, iletişim ve ifade becerilerini artırmak.</w:t>
      </w:r>
    </w:p>
    <w:p w14:paraId="1D4F059C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2. Haftalık Faaliyetler</w:t>
      </w:r>
    </w:p>
    <w:p w14:paraId="7B9701B1" w14:textId="77777777" w:rsidR="001E104B" w:rsidRPr="0004461F" w:rsidRDefault="00000000">
      <w:pPr>
        <w:pStyle w:val="ListeNumaras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1. Hafta: Dönem değerlendirme etkinlikleri, oyunlar, serbest uygulamalar</w:t>
      </w:r>
    </w:p>
    <w:p w14:paraId="6B28E333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3. Kazanımlar</w:t>
      </w:r>
    </w:p>
    <w:p w14:paraId="1AA11E21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- Sosyal-duygusal gelişimi destekleme</w:t>
      </w:r>
    </w:p>
    <w:p w14:paraId="320DA28B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- İletişim ve iş birliği becerisi kazanma</w:t>
      </w:r>
    </w:p>
    <w:p w14:paraId="50217E12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- Yaratıcı düşünme ve hayal gücünü kullanma</w:t>
      </w:r>
    </w:p>
    <w:p w14:paraId="2FEE4EA2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- Geleneksel oyunlar aracılığıyla kültürel değerleri tanıma</w:t>
      </w:r>
    </w:p>
    <w:p w14:paraId="644B6B60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4. Yöntem ve Teknikler</w:t>
      </w:r>
    </w:p>
    <w:p w14:paraId="3C632980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Drama, soru-cevap, anlatım, gösteri, gözlem, canlandırma</w:t>
      </w:r>
    </w:p>
    <w:p w14:paraId="433BF55B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5. Kullanılan Eğitim Araçları</w:t>
      </w:r>
    </w:p>
    <w:p w14:paraId="6E408670" w14:textId="77777777" w:rsidR="001E104B" w:rsidRPr="0004461F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Etkinlik örnekleri, bilgisayar, levhalar, görseller</w:t>
      </w:r>
    </w:p>
    <w:p w14:paraId="3C72637C" w14:textId="77777777" w:rsidR="001E104B" w:rsidRPr="0004461F" w:rsidRDefault="00000000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6. Ölçme ve Değerlendirme</w:t>
      </w:r>
    </w:p>
    <w:p w14:paraId="0B5F5C00" w14:textId="77777777" w:rsidR="001E104B" w:rsidRDefault="00000000">
      <w:pPr>
        <w:rPr>
          <w:rFonts w:ascii="Times New Roman" w:hAnsi="Times New Roman" w:cs="Times New Roman"/>
          <w:sz w:val="24"/>
          <w:szCs w:val="24"/>
        </w:rPr>
      </w:pPr>
      <w:r w:rsidRPr="0004461F">
        <w:rPr>
          <w:rFonts w:ascii="Times New Roman" w:hAnsi="Times New Roman" w:cs="Times New Roman"/>
          <w:sz w:val="24"/>
          <w:szCs w:val="24"/>
        </w:rPr>
        <w:t>Süreç değerlendirme formu, gözlem, öğrenci öz değerlendirme</w:t>
      </w:r>
    </w:p>
    <w:p w14:paraId="7D4D68FD" w14:textId="77777777" w:rsidR="00096616" w:rsidRDefault="00096616">
      <w:pPr>
        <w:rPr>
          <w:rFonts w:ascii="Times New Roman" w:hAnsi="Times New Roman" w:cs="Times New Roman"/>
          <w:sz w:val="24"/>
          <w:szCs w:val="24"/>
        </w:rPr>
      </w:pPr>
    </w:p>
    <w:p w14:paraId="6CEC25E8" w14:textId="77777777" w:rsidR="00096616" w:rsidRPr="00096616" w:rsidRDefault="00096616" w:rsidP="00096616">
      <w:pPr>
        <w:pStyle w:val="Balk3"/>
        <w:rPr>
          <w:rFonts w:ascii="Times New Roman" w:hAnsi="Times New Roman" w:cs="Times New Roman"/>
          <w:sz w:val="24"/>
          <w:szCs w:val="24"/>
        </w:rPr>
      </w:pPr>
      <w:r w:rsidRPr="00096616">
        <w:rPr>
          <w:rFonts w:ascii="Times New Roman" w:hAnsi="Times New Roman" w:cs="Times New Roman"/>
          <w:sz w:val="24"/>
          <w:szCs w:val="24"/>
        </w:rPr>
        <w:t>Yapılan Etkinlikler</w:t>
      </w:r>
    </w:p>
    <w:p w14:paraId="3A77333D" w14:textId="77777777" w:rsidR="00096616" w:rsidRPr="00096616" w:rsidRDefault="00096616" w:rsidP="00096616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096616">
        <w:rPr>
          <w:rFonts w:ascii="Times New Roman" w:hAnsi="Times New Roman" w:cs="Times New Roman"/>
          <w:sz w:val="24"/>
          <w:szCs w:val="24"/>
        </w:rPr>
        <w:t>Yıl boyunca yapılan etkinlikler gözden geçirildi.</w:t>
      </w:r>
    </w:p>
    <w:p w14:paraId="09F56BAD" w14:textId="77777777" w:rsidR="00096616" w:rsidRPr="00096616" w:rsidRDefault="00096616" w:rsidP="00096616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096616">
        <w:rPr>
          <w:rFonts w:ascii="Times New Roman" w:hAnsi="Times New Roman" w:cs="Times New Roman"/>
          <w:sz w:val="24"/>
          <w:szCs w:val="24"/>
        </w:rPr>
        <w:t>Öğrencilerle birlikte döneme dair serbest oyun ve değerlendirme çalışmaları yapıldı.</w:t>
      </w:r>
    </w:p>
    <w:p w14:paraId="27308E63" w14:textId="77777777" w:rsidR="00096616" w:rsidRPr="00096616" w:rsidRDefault="00096616" w:rsidP="00096616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096616">
        <w:rPr>
          <w:rFonts w:ascii="Times New Roman" w:hAnsi="Times New Roman" w:cs="Times New Roman"/>
          <w:sz w:val="24"/>
          <w:szCs w:val="24"/>
        </w:rPr>
        <w:t>Haziran ayı boyunca çeşitli eğitsel oyunlar oynandı.</w:t>
      </w:r>
    </w:p>
    <w:p w14:paraId="0CD32AD5" w14:textId="77777777" w:rsidR="00096616" w:rsidRPr="00096616" w:rsidRDefault="00096616" w:rsidP="00096616">
      <w:pPr>
        <w:pStyle w:val="ListeMaddemi"/>
        <w:rPr>
          <w:rFonts w:ascii="Times New Roman" w:hAnsi="Times New Roman" w:cs="Times New Roman"/>
          <w:sz w:val="24"/>
          <w:szCs w:val="24"/>
        </w:rPr>
      </w:pPr>
      <w:r w:rsidRPr="00096616">
        <w:rPr>
          <w:rFonts w:ascii="Times New Roman" w:hAnsi="Times New Roman" w:cs="Times New Roman"/>
          <w:sz w:val="24"/>
          <w:szCs w:val="24"/>
        </w:rPr>
        <w:t>Öğrencilerin tercih ettiği serbest etkinliklere yer verildi.</w:t>
      </w:r>
    </w:p>
    <w:p w14:paraId="2B22B0FA" w14:textId="77777777" w:rsidR="00096616" w:rsidRPr="0004461F" w:rsidRDefault="00096616">
      <w:pPr>
        <w:rPr>
          <w:rFonts w:ascii="Times New Roman" w:hAnsi="Times New Roman" w:cs="Times New Roman"/>
          <w:sz w:val="24"/>
          <w:szCs w:val="24"/>
        </w:rPr>
      </w:pPr>
    </w:p>
    <w:sectPr w:rsidR="00096616" w:rsidRPr="0004461F" w:rsidSect="00034616">
      <w:footerReference w:type="default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132241" w14:textId="77777777" w:rsidR="00E0204B" w:rsidRDefault="00E0204B" w:rsidP="00704025">
      <w:pPr>
        <w:spacing w:after="0" w:line="240" w:lineRule="auto"/>
      </w:pPr>
      <w:r>
        <w:separator/>
      </w:r>
    </w:p>
  </w:endnote>
  <w:endnote w:type="continuationSeparator" w:id="0">
    <w:p w14:paraId="19D70113" w14:textId="77777777" w:rsidR="00E0204B" w:rsidRDefault="00E0204B" w:rsidP="007040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B7EE64" w14:textId="64724625" w:rsidR="00704025" w:rsidRPr="00704025" w:rsidRDefault="00704025" w:rsidP="00704025">
    <w:pPr>
      <w:pStyle w:val="AltBilgi"/>
      <w:jc w:val="center"/>
      <w:rPr>
        <w:b/>
        <w:lang w:val="tr-TR"/>
      </w:rPr>
    </w:pPr>
    <w:r w:rsidRPr="00704025">
      <w:rPr>
        <w:b/>
        <w:lang w:val="tr-TR"/>
      </w:rPr>
      <w:t xml:space="preserve">Esra DEMİRHAN EROĞLU </w:t>
    </w:r>
    <w:r>
      <w:rPr>
        <w:b/>
        <w:lang w:val="tr-TR"/>
      </w:rPr>
      <w:t xml:space="preserve">             </w:t>
    </w:r>
    <w:r w:rsidRPr="00704025">
      <w:rPr>
        <w:b/>
        <w:lang w:val="tr-TR"/>
      </w:rPr>
      <w:t xml:space="preserve">                       </w:t>
    </w:r>
    <w:r>
      <w:rPr>
        <w:b/>
        <w:lang w:val="tr-TR"/>
      </w:rPr>
      <w:t>Doğan CEYLAN</w:t>
    </w:r>
  </w:p>
  <w:p w14:paraId="36412A00" w14:textId="1A594725" w:rsidR="00704025" w:rsidRPr="00704025" w:rsidRDefault="00704025" w:rsidP="00704025">
    <w:pPr>
      <w:pStyle w:val="AltBilgi"/>
      <w:jc w:val="center"/>
      <w:rPr>
        <w:lang w:val="tr-TR"/>
      </w:rPr>
    </w:pPr>
    <w:r>
      <w:rPr>
        <w:b/>
        <w:lang w:val="tr-TR"/>
      </w:rPr>
      <w:t xml:space="preserve">      </w:t>
    </w:r>
    <w:r w:rsidRPr="00704025">
      <w:rPr>
        <w:b/>
        <w:lang w:val="tr-TR"/>
      </w:rPr>
      <w:t xml:space="preserve">3/A Sınıf Öğretmeni         </w:t>
    </w:r>
    <w:r>
      <w:rPr>
        <w:b/>
        <w:lang w:val="tr-TR"/>
      </w:rPr>
      <w:t xml:space="preserve">       </w:t>
    </w:r>
    <w:r w:rsidRPr="00704025">
      <w:rPr>
        <w:b/>
        <w:lang w:val="tr-TR"/>
      </w:rPr>
      <w:t xml:space="preserve">                  </w:t>
    </w:r>
    <w:r>
      <w:rPr>
        <w:b/>
        <w:lang w:val="tr-TR"/>
      </w:rPr>
      <w:t xml:space="preserve">        </w:t>
    </w:r>
    <w:r w:rsidRPr="00704025">
      <w:rPr>
        <w:b/>
        <w:lang w:val="tr-TR"/>
      </w:rPr>
      <w:t>Okul Müdürü</w:t>
    </w:r>
  </w:p>
  <w:p w14:paraId="7CF51A43" w14:textId="77777777" w:rsidR="00704025" w:rsidRPr="00704025" w:rsidRDefault="00704025" w:rsidP="00704025">
    <w:pPr>
      <w:pStyle w:val="AltBilgi"/>
      <w:rPr>
        <w:lang w:val="tr-TR"/>
      </w:rPr>
    </w:pPr>
  </w:p>
  <w:p w14:paraId="10F9CB6B" w14:textId="77777777" w:rsidR="00704025" w:rsidRDefault="00704025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FD1BB4" w14:textId="77777777" w:rsidR="00E0204B" w:rsidRDefault="00E0204B" w:rsidP="00704025">
      <w:pPr>
        <w:spacing w:after="0" w:line="240" w:lineRule="auto"/>
      </w:pPr>
      <w:r>
        <w:separator/>
      </w:r>
    </w:p>
  </w:footnote>
  <w:footnote w:type="continuationSeparator" w:id="0">
    <w:p w14:paraId="0FA39284" w14:textId="77777777" w:rsidR="00E0204B" w:rsidRDefault="00E0204B" w:rsidP="007040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eNumara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eNumara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eMaddemi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eMaddemi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eNumara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262376973">
    <w:abstractNumId w:val="8"/>
  </w:num>
  <w:num w:numId="2" w16cid:durableId="1255475068">
    <w:abstractNumId w:val="6"/>
  </w:num>
  <w:num w:numId="3" w16cid:durableId="1918977407">
    <w:abstractNumId w:val="5"/>
  </w:num>
  <w:num w:numId="4" w16cid:durableId="448738824">
    <w:abstractNumId w:val="4"/>
  </w:num>
  <w:num w:numId="5" w16cid:durableId="2136554996">
    <w:abstractNumId w:val="7"/>
  </w:num>
  <w:num w:numId="6" w16cid:durableId="471018897">
    <w:abstractNumId w:val="3"/>
  </w:num>
  <w:num w:numId="7" w16cid:durableId="1800688378">
    <w:abstractNumId w:val="2"/>
  </w:num>
  <w:num w:numId="8" w16cid:durableId="1455639515">
    <w:abstractNumId w:val="1"/>
  </w:num>
  <w:num w:numId="9" w16cid:durableId="7978364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4461F"/>
    <w:rsid w:val="0006063C"/>
    <w:rsid w:val="00096616"/>
    <w:rsid w:val="0015074B"/>
    <w:rsid w:val="001C0092"/>
    <w:rsid w:val="001E104B"/>
    <w:rsid w:val="0029639D"/>
    <w:rsid w:val="00326F90"/>
    <w:rsid w:val="00704025"/>
    <w:rsid w:val="00AA1D8D"/>
    <w:rsid w:val="00B47730"/>
    <w:rsid w:val="00CB0664"/>
    <w:rsid w:val="00E0204B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1633646"/>
  <w14:defaultImageDpi w14:val="300"/>
  <w15:docId w15:val="{AB819302-5120-4C01-A73A-B91753C6C5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Balk1">
    <w:name w:val="heading 1"/>
    <w:basedOn w:val="Normal"/>
    <w:next w:val="Normal"/>
    <w:link w:val="Balk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Balk5">
    <w:name w:val="heading 5"/>
    <w:basedOn w:val="Normal"/>
    <w:next w:val="Normal"/>
    <w:link w:val="Balk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Balk6">
    <w:name w:val="heading 6"/>
    <w:basedOn w:val="Normal"/>
    <w:next w:val="Normal"/>
    <w:link w:val="Balk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Balk7">
    <w:name w:val="heading 7"/>
    <w:basedOn w:val="Normal"/>
    <w:next w:val="Normal"/>
    <w:link w:val="Balk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Balk8">
    <w:name w:val="heading 8"/>
    <w:basedOn w:val="Normal"/>
    <w:next w:val="Normal"/>
    <w:link w:val="Balk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Balk9">
    <w:name w:val="heading 9"/>
    <w:basedOn w:val="Normal"/>
    <w:next w:val="Normal"/>
    <w:link w:val="Balk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E618BF"/>
  </w:style>
  <w:style w:type="paragraph" w:styleId="AltBilgi">
    <w:name w:val="footer"/>
    <w:basedOn w:val="Normal"/>
    <w:link w:val="AltBilgi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E618BF"/>
  </w:style>
  <w:style w:type="paragraph" w:styleId="AralkYok">
    <w:name w:val="No Spacing"/>
    <w:uiPriority w:val="1"/>
    <w:qFormat/>
    <w:rsid w:val="00FC693F"/>
    <w:pPr>
      <w:spacing w:after="0" w:line="240" w:lineRule="auto"/>
    </w:pPr>
  </w:style>
  <w:style w:type="character" w:customStyle="1" w:styleId="Balk1Char">
    <w:name w:val="Başlık 1 Char"/>
    <w:basedOn w:val="VarsaylanParagrafYazTipi"/>
    <w:link w:val="Balk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Balk2Char">
    <w:name w:val="Başlık 2 Char"/>
    <w:basedOn w:val="VarsaylanParagrafYazTipi"/>
    <w:link w:val="Balk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Balk3Char">
    <w:name w:val="Başlık 3 Char"/>
    <w:basedOn w:val="VarsaylanParagrafYazTipi"/>
    <w:link w:val="Balk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KonuBal">
    <w:name w:val="Title"/>
    <w:basedOn w:val="Normal"/>
    <w:next w:val="Normal"/>
    <w:link w:val="KonuBal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ltyaz">
    <w:name w:val="Subtitle"/>
    <w:basedOn w:val="Normal"/>
    <w:next w:val="Normal"/>
    <w:link w:val="Altyaz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ltyazChar">
    <w:name w:val="Altyazı Char"/>
    <w:basedOn w:val="VarsaylanParagrafYazTipi"/>
    <w:link w:val="Altyaz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eParagraf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GvdeMetni">
    <w:name w:val="Body Text"/>
    <w:basedOn w:val="Normal"/>
    <w:link w:val="GvdeMetniChar"/>
    <w:uiPriority w:val="99"/>
    <w:unhideWhenUsed/>
    <w:rsid w:val="00AA1D8D"/>
    <w:pPr>
      <w:spacing w:after="120"/>
    </w:pPr>
  </w:style>
  <w:style w:type="character" w:customStyle="1" w:styleId="GvdeMetniChar">
    <w:name w:val="Gövde Metni Char"/>
    <w:basedOn w:val="VarsaylanParagrafYazTipi"/>
    <w:link w:val="GvdeMetni"/>
    <w:uiPriority w:val="99"/>
    <w:rsid w:val="00AA1D8D"/>
  </w:style>
  <w:style w:type="paragraph" w:styleId="GvdeMetni2">
    <w:name w:val="Body Text 2"/>
    <w:basedOn w:val="Normal"/>
    <w:link w:val="GvdeMetni2Char"/>
    <w:uiPriority w:val="99"/>
    <w:unhideWhenUsed/>
    <w:rsid w:val="00AA1D8D"/>
    <w:pPr>
      <w:spacing w:after="120" w:line="480" w:lineRule="auto"/>
    </w:pPr>
  </w:style>
  <w:style w:type="character" w:customStyle="1" w:styleId="GvdeMetni2Char">
    <w:name w:val="Gövde Metni 2 Char"/>
    <w:basedOn w:val="VarsaylanParagrafYazTipi"/>
    <w:link w:val="GvdeMetni2"/>
    <w:uiPriority w:val="99"/>
    <w:rsid w:val="00AA1D8D"/>
  </w:style>
  <w:style w:type="paragraph" w:styleId="GvdeMetni3">
    <w:name w:val="Body Text 3"/>
    <w:basedOn w:val="Normal"/>
    <w:link w:val="GvdeMetni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GvdeMetni3Char">
    <w:name w:val="Gövde Metni 3 Char"/>
    <w:basedOn w:val="VarsaylanParagrafYazTipi"/>
    <w:link w:val="GvdeMetni3"/>
    <w:uiPriority w:val="99"/>
    <w:rsid w:val="00AA1D8D"/>
    <w:rPr>
      <w:sz w:val="16"/>
      <w:szCs w:val="16"/>
    </w:rPr>
  </w:style>
  <w:style w:type="paragraph" w:styleId="Liste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e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e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eMaddemi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eMaddemi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eMaddemi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eNumara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eNumara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eNumara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eDevam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eDevam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eDevam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kroMetni">
    <w:name w:val="macro"/>
    <w:link w:val="MakroMetni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kroMetniChar">
    <w:name w:val="Makro Metni Char"/>
    <w:basedOn w:val="VarsaylanParagrafYazTipi"/>
    <w:link w:val="MakroMetni"/>
    <w:uiPriority w:val="99"/>
    <w:rsid w:val="0029639D"/>
    <w:rPr>
      <w:rFonts w:ascii="Courier" w:hAnsi="Courier"/>
      <w:sz w:val="20"/>
      <w:szCs w:val="20"/>
    </w:rPr>
  </w:style>
  <w:style w:type="paragraph" w:styleId="Alnt">
    <w:name w:val="Quote"/>
    <w:basedOn w:val="Normal"/>
    <w:next w:val="Normal"/>
    <w:link w:val="AlntChar"/>
    <w:uiPriority w:val="29"/>
    <w:qFormat/>
    <w:rsid w:val="00FC693F"/>
    <w:rPr>
      <w:i/>
      <w:iCs/>
      <w:color w:val="000000" w:themeColor="text1"/>
    </w:rPr>
  </w:style>
  <w:style w:type="character" w:customStyle="1" w:styleId="AlntChar">
    <w:name w:val="Alıntı Char"/>
    <w:basedOn w:val="VarsaylanParagrafYazTipi"/>
    <w:link w:val="Alnt"/>
    <w:uiPriority w:val="29"/>
    <w:rsid w:val="00FC693F"/>
    <w:rPr>
      <w:i/>
      <w:iCs/>
      <w:color w:val="000000" w:themeColor="text1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Balk5Char">
    <w:name w:val="Başlık 5 Char"/>
    <w:basedOn w:val="VarsaylanParagrafYazTipi"/>
    <w:link w:val="Balk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Balk6Char">
    <w:name w:val="Başlık 6 Char"/>
    <w:basedOn w:val="VarsaylanParagrafYazTipi"/>
    <w:link w:val="Balk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Balk7Char">
    <w:name w:val="Başlık 7 Char"/>
    <w:basedOn w:val="VarsaylanParagrafYazTipi"/>
    <w:link w:val="Balk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Balk8Char">
    <w:name w:val="Başlık 8 Char"/>
    <w:basedOn w:val="VarsaylanParagrafYazTipi"/>
    <w:link w:val="Balk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Balk9Char">
    <w:name w:val="Başlık 9 Char"/>
    <w:basedOn w:val="VarsaylanParagrafYazTipi"/>
    <w:link w:val="Balk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ResimYazs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Gl">
    <w:name w:val="Strong"/>
    <w:basedOn w:val="VarsaylanParagrafYazTipi"/>
    <w:uiPriority w:val="22"/>
    <w:qFormat/>
    <w:rsid w:val="00FC693F"/>
    <w:rPr>
      <w:b/>
      <w:bCs/>
    </w:rPr>
  </w:style>
  <w:style w:type="character" w:styleId="Vurgu">
    <w:name w:val="Emphasis"/>
    <w:basedOn w:val="VarsaylanParagrafYazTipi"/>
    <w:uiPriority w:val="20"/>
    <w:qFormat/>
    <w:rsid w:val="00FC693F"/>
    <w:rPr>
      <w:i/>
      <w:iCs/>
    </w:rPr>
  </w:style>
  <w:style w:type="paragraph" w:styleId="GlAlnt">
    <w:name w:val="Intense Quote"/>
    <w:basedOn w:val="Normal"/>
    <w:next w:val="Normal"/>
    <w:link w:val="GlAlnt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GlAlntChar">
    <w:name w:val="Güçlü Alıntı Char"/>
    <w:basedOn w:val="VarsaylanParagrafYazTipi"/>
    <w:link w:val="GlAlnt"/>
    <w:uiPriority w:val="30"/>
    <w:rsid w:val="00FC693F"/>
    <w:rPr>
      <w:b/>
      <w:bCs/>
      <w:i/>
      <w:iCs/>
      <w:color w:val="4F81BD" w:themeColor="accent1"/>
    </w:rPr>
  </w:style>
  <w:style w:type="character" w:styleId="HafifVurgulama">
    <w:name w:val="Subtle Emphasis"/>
    <w:basedOn w:val="VarsaylanParagrafYazTipi"/>
    <w:uiPriority w:val="19"/>
    <w:qFormat/>
    <w:rsid w:val="00FC693F"/>
    <w:rPr>
      <w:i/>
      <w:iCs/>
      <w:color w:val="808080" w:themeColor="text1" w:themeTint="7F"/>
    </w:rPr>
  </w:style>
  <w:style w:type="character" w:styleId="GlVurgulama">
    <w:name w:val="Intense Emphasis"/>
    <w:basedOn w:val="VarsaylanParagrafYazTipi"/>
    <w:uiPriority w:val="21"/>
    <w:qFormat/>
    <w:rsid w:val="00FC693F"/>
    <w:rPr>
      <w:b/>
      <w:bCs/>
      <w:i/>
      <w:iCs/>
      <w:color w:val="4F81BD" w:themeColor="accent1"/>
    </w:rPr>
  </w:style>
  <w:style w:type="character" w:styleId="HafifBavuru">
    <w:name w:val="Subtle Reference"/>
    <w:basedOn w:val="VarsaylanParagrafYazTipi"/>
    <w:uiPriority w:val="31"/>
    <w:qFormat/>
    <w:rsid w:val="00FC693F"/>
    <w:rPr>
      <w:smallCaps/>
      <w:color w:val="C0504D" w:themeColor="accent2"/>
      <w:u w:val="single"/>
    </w:rPr>
  </w:style>
  <w:style w:type="character" w:styleId="GlBavuru">
    <w:name w:val="Intense Reference"/>
    <w:basedOn w:val="VarsaylanParagrafYazTipi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KitapBal">
    <w:name w:val="Book Title"/>
    <w:basedOn w:val="VarsaylanParagrafYazTipi"/>
    <w:uiPriority w:val="33"/>
    <w:qFormat/>
    <w:rsid w:val="00FC693F"/>
    <w:rPr>
      <w:b/>
      <w:bCs/>
      <w:smallCaps/>
      <w:spacing w:val="5"/>
    </w:rPr>
  </w:style>
  <w:style w:type="paragraph" w:styleId="TBal">
    <w:name w:val="TOC Heading"/>
    <w:basedOn w:val="Balk1"/>
    <w:next w:val="Normal"/>
    <w:uiPriority w:val="39"/>
    <w:semiHidden/>
    <w:unhideWhenUsed/>
    <w:qFormat/>
    <w:rsid w:val="00FC693F"/>
    <w:pPr>
      <w:outlineLvl w:val="9"/>
    </w:pPr>
  </w:style>
  <w:style w:type="table" w:styleId="TabloKlavuzu">
    <w:name w:val="Table Grid"/>
    <w:basedOn w:val="NormalTablo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kGlgeleme">
    <w:name w:val="Light Shading"/>
    <w:basedOn w:val="NormalTablo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AkGlgeleme-Vurgu1">
    <w:name w:val="Light Shading Accent 1"/>
    <w:basedOn w:val="NormalTablo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AkGlgeleme-Vurgu2">
    <w:name w:val="Light Shading Accent 2"/>
    <w:basedOn w:val="NormalTablo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AkGlgeleme-Vurgu3">
    <w:name w:val="Light Shading Accent 3"/>
    <w:basedOn w:val="NormalTablo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AkGlgeleme-Vurgu4">
    <w:name w:val="Light Shading Accent 4"/>
    <w:basedOn w:val="NormalTablo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AkGlgeleme-Vurgu5">
    <w:name w:val="Light Shading Accent 5"/>
    <w:basedOn w:val="NormalTablo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AkGlgeleme-Vurgu6">
    <w:name w:val="Light Shading Accent 6"/>
    <w:basedOn w:val="NormalTablo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kListe">
    <w:name w:val="Light List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AkListe-Vurgu1">
    <w:name w:val="Light List Accent 1"/>
    <w:basedOn w:val="NormalTablo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AkListe-Vurgu2">
    <w:name w:val="Light List Accent 2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AkListe-Vurgu3">
    <w:name w:val="Light List Accent 3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AkListe-Vurgu4">
    <w:name w:val="Light List Accent 4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AkListe-Vurgu5">
    <w:name w:val="Light List Accent 5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AkListe-Vurgu6">
    <w:name w:val="Light List Accent 6"/>
    <w:basedOn w:val="NormalTablo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kKlavuz">
    <w:name w:val="Light Grid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AkKlavuz-Vurgu1">
    <w:name w:val="Light Grid Accent 1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AkKlavuz-Vurgu2">
    <w:name w:val="Light Grid Accent 2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AkKlavuz-Vurgu3">
    <w:name w:val="Light Grid Accent 3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AkKlavuz-Vurgu4">
    <w:name w:val="Light Grid Accent 4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AkKlavuz-Vurgu5">
    <w:name w:val="Light Grid Accent 5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AkKlavuz-Vurgu6">
    <w:name w:val="Light Grid Accent 6"/>
    <w:basedOn w:val="NormalTablo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OrtaGlgeleme1">
    <w:name w:val="Medium Shading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1">
    <w:name w:val="Medium Shading 1 Accent 1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2">
    <w:name w:val="Medium Shading 1 Accent 2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3">
    <w:name w:val="Medium Shading 1 Accent 3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4">
    <w:name w:val="Medium Shading 1 Accent 4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5">
    <w:name w:val="Medium Shading 1 Accent 5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1-Vurgu6">
    <w:name w:val="Medium Shading 1 Accent 6"/>
    <w:basedOn w:val="NormalTablo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OrtaGlgeleme2">
    <w:name w:val="Medium Shading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1">
    <w:name w:val="Medium Shading 2 Accent 1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2">
    <w:name w:val="Medium Shading 2 Accent 2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3">
    <w:name w:val="Medium Shading 2 Accent 3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4">
    <w:name w:val="Medium Shading 2 Accent 4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5">
    <w:name w:val="Medium Shading 2 Accent 5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Glgeleme2-Vurgu6">
    <w:name w:val="Medium Shading 2 Accent 6"/>
    <w:basedOn w:val="NormalTablo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1">
    <w:name w:val="Medium Lis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OrtaListe1-Vurgu1">
    <w:name w:val="Medium List 1 Accent 1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OrtaListe1-Vurgu2">
    <w:name w:val="Medium List 1 Accent 2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OrtaListe1-Vurgu3">
    <w:name w:val="Medium List 1 Accent 3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OrtaListe1-Vurgu4">
    <w:name w:val="Medium List 1 Accent 4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OrtaListe1-Vurgu5">
    <w:name w:val="Medium List 1 Accent 5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OrtaListe1-Vurgu6">
    <w:name w:val="Medium List 1 Accent 6"/>
    <w:basedOn w:val="NormalTablo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OrtaListe2">
    <w:name w:val="Medium Lis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2-Vurgu1">
    <w:name w:val="Medium List 2 Accent 1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2">
    <w:name w:val="Medium List 2 Accent 2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3">
    <w:name w:val="Medium List 2 Accent 3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4">
    <w:name w:val="Medium List 2 Accent 4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5">
    <w:name w:val="Medium List 2 Accent 5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Liste2-Vurgu6">
    <w:name w:val="Medium List 2 Accent 6"/>
    <w:basedOn w:val="NormalTablo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OrtaKlavuz1">
    <w:name w:val="Medium Grid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OrtaKlavuz1-Vurgu1">
    <w:name w:val="Medium Grid 1 Accent 1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OrtaKlavuz1-Vurgu2">
    <w:name w:val="Medium Grid 1 Accent 2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OrtaKlavuz1-Vurgu3">
    <w:name w:val="Medium Grid 1 Accent 3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OrtaKlavuz1-Vurgu4">
    <w:name w:val="Medium Grid 1 Accent 4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OrtaKlavuz1-Vurgu5">
    <w:name w:val="Medium Grid 1 Accent 5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OrtaKlavuz1-Vurgu6">
    <w:name w:val="Medium Grid 1 Accent 6"/>
    <w:basedOn w:val="NormalTablo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OrtaKlavuz2">
    <w:name w:val="Medium Grid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1">
    <w:name w:val="Medium Grid 2 Accent 1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2">
    <w:name w:val="Medium Grid 2 Accent 2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3">
    <w:name w:val="Medium Grid 2 Accent 3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4">
    <w:name w:val="Medium Grid 2 Accent 4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5">
    <w:name w:val="Medium Grid 2 Accent 5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2-Vurgu6">
    <w:name w:val="Medium Grid 2 Accent 6"/>
    <w:basedOn w:val="NormalTablo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OrtaKlavuz3">
    <w:name w:val="Medium Grid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OrtaKlavuz3-Vurgu1">
    <w:name w:val="Medium Grid 3 Accent 1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OrtaKlavuz3-Vurgu2">
    <w:name w:val="Medium Grid 3 Accent 2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OrtaKlavuz3-Vurgu3">
    <w:name w:val="Medium Grid 3 Accent 3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OrtaKlavuz3-Vurgu4">
    <w:name w:val="Medium Grid 3 Accent 4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OrtaKlavuz3-Vurgu5">
    <w:name w:val="Medium Grid 3 Accent 5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OrtaKlavuz3-Vurgu6">
    <w:name w:val="Medium Grid 3 Accent 6"/>
    <w:basedOn w:val="NormalTablo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KoyuListe">
    <w:name w:val="Dark List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KoyuListe-Vurgu1">
    <w:name w:val="Dark List Accent 1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KoyuListe-Vurgu2">
    <w:name w:val="Dark List Accent 2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KoyuListe-Vurgu3">
    <w:name w:val="Dark List Accent 3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KoyuListe-Vurgu4">
    <w:name w:val="Dark List Accent 4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KoyuListe-Vurgu5">
    <w:name w:val="Dark List Accent 5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KoyuListe-Vurgu6">
    <w:name w:val="Dark List Accent 6"/>
    <w:basedOn w:val="NormalTablo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RenkliGlgeleme">
    <w:name w:val="Colorful Shading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1">
    <w:name w:val="Colorful Shading Accent 1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2">
    <w:name w:val="Colorful Shading Accent 2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3">
    <w:name w:val="Colorful Shading Accent 3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Glgeleme-Vurgu4">
    <w:name w:val="Colorful Shading Accent 4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5">
    <w:name w:val="Colorful Shading Accent 5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Glgeleme-Vurgu6">
    <w:name w:val="Colorful Shading Accent 6"/>
    <w:basedOn w:val="NormalTablo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RenkliListe">
    <w:name w:val="Colorful List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RenkliListe-Vurgu1">
    <w:name w:val="Colorful List Accent 1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RenkliListe-Vurgu2">
    <w:name w:val="Colorful List Accent 2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RenkliListe-Vurgu3">
    <w:name w:val="Colorful List Accent 3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RenkliListe-Vurgu4">
    <w:name w:val="Colorful List Accent 4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RenkliListe-Vurgu5">
    <w:name w:val="Colorful List Accent 5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RenkliListe-Vurgu6">
    <w:name w:val="Colorful List Accent 6"/>
    <w:basedOn w:val="NormalTablo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RenkliKlavuz">
    <w:name w:val="Colorful Grid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RenkliKlavuz-Vurgu1">
    <w:name w:val="Colorful Grid Accent 1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RenkliKlavuz-Vurgu2">
    <w:name w:val="Colorful Grid Accent 2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RenkliKlavuz-Vurgu3">
    <w:name w:val="Colorful Grid Accent 3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RenkliKlavuz-Vurgu4">
    <w:name w:val="Colorful Grid Accent 4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RenkliKlavuz-Vurgu5">
    <w:name w:val="Colorful Grid Accent 5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RenkliKlavuz-Vurgu6">
    <w:name w:val="Colorful Grid Accent 6"/>
    <w:basedOn w:val="NormalTablo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522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81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5</Pages>
  <Words>787</Words>
  <Characters>4491</Characters>
  <Application>Microsoft Office Word</Application>
  <DocSecurity>0</DocSecurity>
  <Lines>37</Lines>
  <Paragraphs>10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5268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Gürkan Eroğlu</cp:lastModifiedBy>
  <cp:revision>3</cp:revision>
  <cp:lastPrinted>2025-06-09T13:04:00Z</cp:lastPrinted>
  <dcterms:created xsi:type="dcterms:W3CDTF">2025-06-09T12:58:00Z</dcterms:created>
  <dcterms:modified xsi:type="dcterms:W3CDTF">2025-06-09T13:04:00Z</dcterms:modified>
  <cp:category/>
</cp:coreProperties>
</file>